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044682673" name="019fd109-41ff-7f6f-9f4e-65a0acc2b4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68884" name="019fd109-41ff-7f6f-9f4e-65a0acc2b4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7046913" name="019fd10a-73c1-7831-944c-8149c6ea79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1656993" name="019fd10a-73c1-7831-944c-8149c6ea79e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WC/ 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7168289" name="019fd13e-61f0-7464-a8fe-04ce7b261a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850090" name="019fd13e-61f0-7464-a8fe-04ce7b261a4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4134018" name="019fd13e-98cd-7cea-81af-3d9644c3de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3020699" name="019fd13e-98cd-7cea-81af-3d9644c3de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